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4726927" name="019e4e77-6386-7b38-a820-3c8dbb1ba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491480" name="019e4e77-6386-7b38-a820-3c8dbb1ba5e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8588911" name="019e4e80-9f52-700a-89f8-3fb59f3b7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906896" name="019e4e80-9f52-700a-89f8-3fb59f3b77c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4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3414406" name="019e4e84-0331-7b80-8e33-792f44a907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165333" name="019e4e84-0331-7b80-8e33-792f44a907f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3, 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2112782" name="019e4e8a-b87d-7196-94e4-45a09ad4af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070343" name="019e4e8a-b87d-7196-94e4-45a09ad4af2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3,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480685" name="019e4e90-1a81-7d09-8666-071db09dab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547458" name="019e4e90-1a81-7d09-8666-071db09dab4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5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4416945" name="019e4e93-9286-708f-91a8-2847135b6c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372064" name="019e4e93-9286-708f-91a8-2847135b6c7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0280570" name="019e4ea7-add1-7e17-981e-7a1a36e4b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399073" name="019e4ea7-add1-7e17-981e-7a1a36e4b4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7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1852841" name="019e4eb0-5eb6-7863-984f-6c425e86c6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254193" name="019e4eb0-5eb6-7863-984f-6c425e86c68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9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5280047" name="019e4eba-e2aa-75cc-bff7-45ca08e48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715492" name="019e4eba-e2aa-75cc-bff7-45ca08e4820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2052487" name="019e4ebf-e74b-7bca-ab33-f962051ce8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950216" name="019e4ebf-e74b-7bca-ab33-f962051ce84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2, 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0661875" name="019e4ed3-5a03-7c5e-9a4e-62352b266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832836" name="019e4ed3-5a03-7c5e-9a4e-62352b2664d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7063759" name="019e4ee0-c81d-7671-8ec9-9f5ee0850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275533" name="019e4ee0-c81d-7671-8ec9-9f5ee0850a1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4856655" name="019e4ee1-9981-709a-9aa8-b5b19a16ac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336176" name="019e4ee1-9981-709a-9aa8-b5b19a16ac1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9540411" name="019e4e77-d21b-7d9e-9b63-50dc55b00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675459" name="019e4e77-d21b-7d9e-9b63-50dc55b00bb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7045313" name="019e4e81-9b88-704c-b375-327b94cdd7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93987" name="019e4e81-9b88-704c-b375-327b94cdd78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4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4126376" name="019e4e85-f8dd-746b-a978-3fb871ad7f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406189" name="019e4e85-f8dd-746b-a978-3fb871ad7fe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3,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1863616" name="019e4e8e-e811-783e-9d0c-75dcf7c9f1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219278" name="019e4e8e-e811-783e-9d0c-75dcf7c9f12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5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6996129" name="019e4e94-10a7-7550-baa8-277ccf12e5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662349" name="019e4e94-10a7-7550-baa8-277ccf12e50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3706446" name="019e4e9e-80e3-7032-a116-14263548ef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977397" name="019e4e9e-80e3-7032-a116-14263548eff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7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5073671" name="019e4eb0-d35b-76b0-ac4a-be01d1043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993544" name="019e4eb0-d35b-76b0-ac4a-be01d104389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2, 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2008499" name="019e4ed4-d379-7e32-aa76-9e37700a1a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724502" name="019e4ed4-d379-7e32-aa76-9e37700a1a1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1, Bad / 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3327961" name="019e4edb-8e5b-7ac9-9988-1467e2b492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224101" name="019e4edb-8e5b-7ac9-9988-1467e2b4921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3, 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9946075" name="019e4e89-be1b-71f1-ba5d-c698a8feef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273091" name="019e4e89-be1b-71f1-ba5d-c698a8feef6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5963686" name="019e4e9c-f197-7f4f-8c62-8518137b9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276468" name="019e4e9c-f197-7f4f-8c62-8518137b962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77499"/>
                  <wp:effectExtent l="0" t="0" r="0" b="0"/>
                  <wp:docPr id="355597262" name="019e4ec2-8a33-7fb9-88c6-5f72882e22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132241" name="019e4ec2-8a33-7fb9-88c6-5f72882e226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77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6897164" name="019e4ec6-1add-77f6-981f-e4d2deb6aa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516107" name="019e4ec6-1add-77f6-981f-e4d2deb6aab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295943" name="019e4ec9-601e-7b6c-923c-fd113ae934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45545" name="019e4ec9-601e-7b6c-923c-fd113ae934d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1, Bad / 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7253867" name="019e4ed8-6c8c-739f-9126-72c8d16ad2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041196" name="019e4ed8-6c8c-739f-9126-72c8d16ad2b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6837748" name="019e4eb5-59af-7339-989f-895889c5df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152059" name="019e4eb5-59af-7339-989f-895889c5df0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 1, Bad / 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5670956" name="019e4eda-f0b5-7dff-964a-d97999bb18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050178" name="019e4eda-f0b5-7dff-964a-d97999bb188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 3, 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1155273" name="019e4e8b-c480-7879-a5f2-1cfe044db3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08083" name="019e4e8b-c480-7879-a5f2-1cfe044db39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9925032" name="019e4e9b-da31-782f-98e2-7952ce607e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524426" name="019e4e9b-da31-782f-98e2-7952ce607e9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9931905" name="019e4ec6-83c6-7b3c-a011-09758bba9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745668" name="019e4ec6-83c6-7b3c-a011-09758bba979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Zimner 2, 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5860150" name="019e4ed1-0bd3-7e01-a14f-478bf10fa2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469583" name="019e4ed1-0bd3-7e01-a14f-478bf10fa24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8483635" name="019e4e63-ffd6-7d32-94ab-2ba603b1bb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417664" name="019e4e63-ffd6-7d32-94ab-2ba603b1bb5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9902036" name="019e4e65-48e6-73ea-824f-2a88dfee5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299789" name="019e4e65-48e6-73ea-824f-2a88dfee562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6011149" name="019e4e78-3b94-7a4a-8015-e122fadd5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011465" name="019e4e78-3b94-7a4a-8015-e122fadd53e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4848368" name="019e4e7e-3def-72e7-b403-3cb3d0cf4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81495" name="019e4e7e-3def-72e7-b403-3cb3d0cf421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8365359" name="019e4e95-5458-7a18-8088-2ed05889ce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452546" name="019e4e95-5458-7a18-8088-2ed05889ced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Säntisstrasse 4, 8304 Wallisellen</w:t>
          </w:r>
        </w:p>
        <w:p>
          <w:pPr>
            <w:spacing w:before="0" w:after="0"/>
          </w:pPr>
          <w:r>
            <w:t>889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footer.xml" Type="http://schemas.openxmlformats.org/officeDocument/2006/relationships/footer" Id="rId4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